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2401574" name="ea0788b0-1d1f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272415" name="ea0788b0-1d1f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450524" name="09200b5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390435" name="09200b5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7895050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601686" name="f804d020-1d20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680350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795698" name="75bad1e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9149101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960019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5461597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367113" name="e38f02d0-1d22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5256841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894068" name="d3f18e00-1d23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428114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249690" name="4cf8fbd0-1d24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6742000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656108" name="65abebb0-1d24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1277172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190703" name="9031b180-1d24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609500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223220" name="05ce7d10-1d25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Alle 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3402711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436902" name="727fb1d0-1d26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7643492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022095" name="10ba9770-1d27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935023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69517" name="21734ad0-1d27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5555659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870583" name="3c817350-1d28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913907" name="dae1e2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378454" name="dae1e250-1d28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6095667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857833" name="69fcb5f0-1d29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0172893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745463" name="79e10ce0-1d2a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5486703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972938" name="b55fc360-1d2a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 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9613582" name="d9bb4f9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927584" name="d9bb4f90-21fd-11f1-b32f-3f3a1fee90a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